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8309495" name="b93b2a20-1bbc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229423" name="b93b2a20-1bbc-11f1-b780-33136b9420a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8285690" name="bcfb8d80-1bbc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7416154" name="bcfb8d80-1bbc-11f1-b780-33136b9420a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Cheminée Türe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1983837" name="c4f1ae80-1bc0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2030327" name="c4f1ae80-1bc0-11f1-b780-33136b9420a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6627600" name="c842d550-1bc0-11f1-b780-33136b9420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3711435" name="c842d550-1bc0-11f1-b780-33136b9420a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Kerenzerstrasse 15, 8753 Mollis</w:t>
          </w:r>
        </w:p>
        <w:p>
          <w:pPr>
            <w:spacing w:before="0" w:after="0"/>
          </w:pPr>
          <w:r>
            <w:t>781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